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7ACD5" w14:textId="77777777" w:rsidR="004A5618" w:rsidRDefault="00000000">
      <w:pPr>
        <w:jc w:val="center"/>
      </w:pPr>
      <w:r>
        <w:rPr>
          <w:b/>
          <w:color w:val="1F4E79"/>
          <w:sz w:val="40"/>
        </w:rPr>
        <w:t>Anaconda, GPAW/ASE, Jupyter, and OVITO Installation Guide</w:t>
      </w:r>
    </w:p>
    <w:p w14:paraId="74CE3141" w14:textId="77777777" w:rsidR="004A5618" w:rsidRDefault="00000000">
      <w:pPr>
        <w:jc w:val="center"/>
      </w:pPr>
      <w:r>
        <w:rPr>
          <w:i/>
        </w:rPr>
        <w:t>Authors: Christopher Lane and Ugwumadu Chinonso</w:t>
      </w:r>
    </w:p>
    <w:p w14:paraId="25448E90" w14:textId="77777777" w:rsidR="004A5618" w:rsidRDefault="00000000">
      <w:pPr>
        <w:jc w:val="center"/>
      </w:pPr>
      <w:r>
        <w:rPr>
          <w:i/>
        </w:rPr>
        <w:t>Date: May 28, 2026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80"/>
      </w:tblGrid>
      <w:tr w:rsidR="004A5618" w14:paraId="63D46660" w14:textId="77777777">
        <w:trPr>
          <w:jc w:val="center"/>
        </w:trPr>
        <w:tc>
          <w:tcPr>
            <w:tcW w:w="10080" w:type="dxa"/>
            <w:tcBorders>
              <w:top w:val="single" w:sz="4" w:space="0" w:color="9ECAE1"/>
              <w:left w:val="single" w:sz="4" w:space="0" w:color="9ECAE1"/>
              <w:bottom w:val="single" w:sz="4" w:space="0" w:color="9ECAE1"/>
              <w:right w:val="single" w:sz="4" w:space="0" w:color="9ECAE1"/>
            </w:tcBorders>
            <w:shd w:val="clear" w:color="auto" w:fill="EAF2F8"/>
          </w:tcPr>
          <w:p w14:paraId="521DFF35" w14:textId="1D1FBAF3" w:rsidR="004A5618" w:rsidRDefault="00000000">
            <w:r>
              <w:rPr>
                <w:b/>
              </w:rPr>
              <w:t xml:space="preserve">Purpose: </w:t>
            </w:r>
            <w:r>
              <w:t xml:space="preserve">This guide provides </w:t>
            </w:r>
            <w:r w:rsidR="002E140A">
              <w:t xml:space="preserve">the </w:t>
            </w:r>
            <w:r>
              <w:t>setup for running the GPAW</w:t>
            </w:r>
            <w:r w:rsidR="002E140A">
              <w:t>-based DFT</w:t>
            </w:r>
            <w:r>
              <w:t xml:space="preserve"> tutorial notebooks and optional atomistic visualization in OVITO.</w:t>
            </w:r>
          </w:p>
        </w:tc>
      </w:tr>
    </w:tbl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040"/>
        <w:gridCol w:w="5040"/>
      </w:tblGrid>
      <w:tr w:rsidR="004A5618" w14:paraId="4969DD2F" w14:textId="77777777">
        <w:trPr>
          <w:jc w:val="center"/>
        </w:trPr>
        <w:tc>
          <w:tcPr>
            <w:tcW w:w="5040" w:type="dxa"/>
            <w:shd w:val="clear" w:color="auto" w:fill="1F4E79"/>
            <w:vAlign w:val="center"/>
          </w:tcPr>
          <w:p w14:paraId="66684DB6" w14:textId="77777777" w:rsidR="004A5618" w:rsidRDefault="00000000">
            <w:r>
              <w:rPr>
                <w:b/>
                <w:color w:val="FFFFFF"/>
              </w:rPr>
              <w:t>Component</w:t>
            </w:r>
          </w:p>
        </w:tc>
        <w:tc>
          <w:tcPr>
            <w:tcW w:w="5040" w:type="dxa"/>
            <w:shd w:val="clear" w:color="auto" w:fill="1F4E79"/>
            <w:vAlign w:val="center"/>
          </w:tcPr>
          <w:p w14:paraId="4A7A1AFB" w14:textId="77777777" w:rsidR="004A5618" w:rsidRDefault="00000000">
            <w:r>
              <w:rPr>
                <w:b/>
                <w:color w:val="FFFFFF"/>
              </w:rPr>
              <w:t>Purpose</w:t>
            </w:r>
          </w:p>
        </w:tc>
      </w:tr>
      <w:tr w:rsidR="004A5618" w14:paraId="5223F8C1" w14:textId="77777777">
        <w:trPr>
          <w:jc w:val="center"/>
        </w:trPr>
        <w:tc>
          <w:tcPr>
            <w:tcW w:w="5040" w:type="dxa"/>
            <w:vAlign w:val="center"/>
          </w:tcPr>
          <w:p w14:paraId="7D573148" w14:textId="77777777" w:rsidR="004A5618" w:rsidRDefault="00000000">
            <w:r>
              <w:t>Anaconda or Miniconda</w:t>
            </w:r>
          </w:p>
        </w:tc>
        <w:tc>
          <w:tcPr>
            <w:tcW w:w="5040" w:type="dxa"/>
            <w:vAlign w:val="center"/>
          </w:tcPr>
          <w:p w14:paraId="150A95DD" w14:textId="77777777" w:rsidR="004A5618" w:rsidRDefault="00000000">
            <w:r>
              <w:t>Provides conda, the environment manager used to create an isolated Python/GPAW environment.</w:t>
            </w:r>
          </w:p>
        </w:tc>
      </w:tr>
      <w:tr w:rsidR="004A5618" w14:paraId="491B61A1" w14:textId="77777777">
        <w:trPr>
          <w:jc w:val="center"/>
        </w:trPr>
        <w:tc>
          <w:tcPr>
            <w:tcW w:w="5040" w:type="dxa"/>
            <w:vAlign w:val="center"/>
          </w:tcPr>
          <w:p w14:paraId="490AEA2A" w14:textId="77777777" w:rsidR="004A5618" w:rsidRDefault="00000000">
            <w:r>
              <w:t>GPAW and ASE</w:t>
            </w:r>
          </w:p>
        </w:tc>
        <w:tc>
          <w:tcPr>
            <w:tcW w:w="5040" w:type="dxa"/>
            <w:vAlign w:val="center"/>
          </w:tcPr>
          <w:p w14:paraId="42C6363C" w14:textId="77777777" w:rsidR="004A5618" w:rsidRDefault="00000000">
            <w:r>
              <w:t>GPAW performs DFT calculations; ASE builds structures, manages calculators, and handles input/output.</w:t>
            </w:r>
          </w:p>
        </w:tc>
      </w:tr>
      <w:tr w:rsidR="004A5618" w14:paraId="605F39A5" w14:textId="77777777">
        <w:trPr>
          <w:jc w:val="center"/>
        </w:trPr>
        <w:tc>
          <w:tcPr>
            <w:tcW w:w="5040" w:type="dxa"/>
            <w:vAlign w:val="center"/>
          </w:tcPr>
          <w:p w14:paraId="3A7D426B" w14:textId="77777777" w:rsidR="004A5618" w:rsidRDefault="00000000">
            <w:r>
              <w:t>Jupyter Notebook/Lab</w:t>
            </w:r>
          </w:p>
        </w:tc>
        <w:tc>
          <w:tcPr>
            <w:tcW w:w="5040" w:type="dxa"/>
            <w:vAlign w:val="center"/>
          </w:tcPr>
          <w:p w14:paraId="7269D00B" w14:textId="77777777" w:rsidR="004A5618" w:rsidRDefault="00000000">
            <w:r>
              <w:t>Runs the tutorial notebooks interactively.</w:t>
            </w:r>
          </w:p>
        </w:tc>
      </w:tr>
      <w:tr w:rsidR="004A5618" w14:paraId="3066F5D1" w14:textId="77777777">
        <w:trPr>
          <w:jc w:val="center"/>
        </w:trPr>
        <w:tc>
          <w:tcPr>
            <w:tcW w:w="5040" w:type="dxa"/>
            <w:vAlign w:val="center"/>
          </w:tcPr>
          <w:p w14:paraId="40334E53" w14:textId="77777777" w:rsidR="004A5618" w:rsidRDefault="00000000">
            <w:r>
              <w:t>OVITO</w:t>
            </w:r>
          </w:p>
        </w:tc>
        <w:tc>
          <w:tcPr>
            <w:tcW w:w="5040" w:type="dxa"/>
            <w:vAlign w:val="center"/>
          </w:tcPr>
          <w:p w14:paraId="0B50A8C3" w14:textId="64B02521" w:rsidR="004A5618" w:rsidRDefault="00000000">
            <w:r>
              <w:t>Optional visualization tool for atomic structures, trajectories</w:t>
            </w:r>
            <w:r w:rsidR="002E140A">
              <w:t xml:space="preserve"> in </w:t>
            </w:r>
            <w:r>
              <w:t>LAMMPS</w:t>
            </w:r>
            <w:r w:rsidR="002E140A">
              <w:t>-style</w:t>
            </w:r>
            <w:r>
              <w:t xml:space="preserve"> dump files.</w:t>
            </w:r>
          </w:p>
        </w:tc>
      </w:tr>
    </w:tbl>
    <w:p w14:paraId="78F11682" w14:textId="77777777" w:rsidR="004A5618" w:rsidRDefault="00000000">
      <w:pPr>
        <w:pStyle w:val="Heading1"/>
      </w:pPr>
      <w:r>
        <w:t>1. Prerequisites</w:t>
      </w:r>
    </w:p>
    <w:p w14:paraId="53F97349" w14:textId="570FD63E" w:rsidR="004A5618" w:rsidRDefault="00000000">
      <w:r>
        <w:t>Before starting, make sure you have a working terminal or command prompt and internet access</w:t>
      </w:r>
      <w:r w:rsidR="00EB608C">
        <w:t xml:space="preserve"> on your personal computer</w:t>
      </w:r>
      <w:r>
        <w:t xml:space="preserve">. </w:t>
      </w:r>
    </w:p>
    <w:p w14:paraId="23C88D51" w14:textId="77777777" w:rsidR="004A5618" w:rsidRDefault="00000000">
      <w:r>
        <w:t>Useful official resources:</w:t>
      </w:r>
    </w:p>
    <w:p w14:paraId="5FE20F13" w14:textId="77777777" w:rsidR="004A5618" w:rsidRDefault="00000000">
      <w:pPr>
        <w:ind w:left="360"/>
      </w:pPr>
      <w:r>
        <w:t xml:space="preserve">• </w:t>
      </w:r>
      <w:hyperlink r:id="rId8">
        <w:r w:rsidR="004A5618">
          <w:rPr>
            <w:color w:val="0563C1"/>
            <w:u w:val="single"/>
          </w:rPr>
          <w:t>Anaconda installation documentation</w:t>
        </w:r>
      </w:hyperlink>
    </w:p>
    <w:p w14:paraId="7E694402" w14:textId="77777777" w:rsidR="004A5618" w:rsidRDefault="00000000">
      <w:pPr>
        <w:ind w:left="360"/>
      </w:pPr>
      <w:r>
        <w:t xml:space="preserve">• </w:t>
      </w:r>
      <w:hyperlink r:id="rId9">
        <w:r w:rsidR="004A5618">
          <w:rPr>
            <w:color w:val="0563C1"/>
            <w:u w:val="single"/>
          </w:rPr>
          <w:t>conda getting started guide</w:t>
        </w:r>
      </w:hyperlink>
    </w:p>
    <w:p w14:paraId="27630773" w14:textId="77777777" w:rsidR="004A5618" w:rsidRDefault="00000000">
      <w:pPr>
        <w:ind w:left="360"/>
      </w:pPr>
      <w:r>
        <w:t xml:space="preserve">• </w:t>
      </w:r>
      <w:hyperlink r:id="rId10">
        <w:r w:rsidR="004A5618">
          <w:rPr>
            <w:color w:val="0563C1"/>
            <w:u w:val="single"/>
          </w:rPr>
          <w:t>GPAW documentation</w:t>
        </w:r>
      </w:hyperlink>
    </w:p>
    <w:p w14:paraId="1D2190E2" w14:textId="77777777" w:rsidR="004A5618" w:rsidRDefault="00000000">
      <w:pPr>
        <w:ind w:left="360"/>
      </w:pPr>
      <w:r>
        <w:t xml:space="preserve">• </w:t>
      </w:r>
      <w:hyperlink r:id="rId11">
        <w:r w:rsidR="004A5618">
          <w:rPr>
            <w:color w:val="0563C1"/>
            <w:u w:val="single"/>
          </w:rPr>
          <w:t>OVITO website</w:t>
        </w:r>
      </w:hyperlink>
    </w:p>
    <w:p w14:paraId="2BBFFA3B" w14:textId="77777777" w:rsidR="004A5618" w:rsidRDefault="00000000">
      <w:pPr>
        <w:ind w:left="360"/>
      </w:pPr>
      <w:r>
        <w:t xml:space="preserve">• </w:t>
      </w:r>
      <w:hyperlink r:id="rId12">
        <w:r w:rsidR="004A5618">
          <w:rPr>
            <w:color w:val="0563C1"/>
            <w:u w:val="single"/>
          </w:rPr>
          <w:t>OVITO installation manual</w:t>
        </w:r>
      </w:hyperlink>
    </w:p>
    <w:p w14:paraId="7EEF71E3" w14:textId="77777777" w:rsidR="004A5618" w:rsidRDefault="00000000">
      <w:pPr>
        <w:pStyle w:val="Heading1"/>
      </w:pPr>
      <w:r>
        <w:t>2. Install Anaconda or Miniconda</w:t>
      </w:r>
    </w:p>
    <w:p w14:paraId="42F1041B" w14:textId="77777777" w:rsidR="004A5618" w:rsidRDefault="00000000">
      <w:r>
        <w:t>Install Anaconda Distribution or Miniconda using the official installer for your operating system. Anaconda includes many packages by default; Miniconda is smaller and installs only conda plus a minimal Python stack. Either option works for this guide.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4A5618" w14:paraId="6CF2CCEC" w14:textId="77777777"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</w:tcPr>
          <w:p w14:paraId="33375634" w14:textId="77777777" w:rsidR="004A5618" w:rsidRDefault="00000000">
            <w:pPr>
              <w:spacing w:after="0"/>
            </w:pPr>
            <w:r>
              <w:rPr>
                <w:rFonts w:ascii="Courier New" w:eastAsia="Courier New" w:hAnsi="Courier New"/>
                <w:sz w:val="19"/>
              </w:rPr>
              <w:t>conda --version</w:t>
            </w:r>
          </w:p>
        </w:tc>
      </w:tr>
    </w:tbl>
    <w:p w14:paraId="39AC773D" w14:textId="77777777" w:rsidR="004A5618" w:rsidRDefault="00000000">
      <w:r>
        <w:t>If conda is installed correctly, this command prints the installed conda version.</w:t>
      </w:r>
    </w:p>
    <w:p w14:paraId="28674297" w14:textId="77777777" w:rsidR="004A5618" w:rsidRDefault="00000000">
      <w:pPr>
        <w:pStyle w:val="Heading1"/>
      </w:pPr>
      <w:r>
        <w:t>3. Create the GPAW/ASE Conda Environment</w:t>
      </w:r>
    </w:p>
    <w:p w14:paraId="1C72761F" w14:textId="64EBDA41" w:rsidR="004A5618" w:rsidRDefault="00000000" w:rsidP="0001571E">
      <w:pPr>
        <w:spacing w:line="240" w:lineRule="auto"/>
      </w:pPr>
      <w:r>
        <w:t>Place the provided environment file in your working folder. The recommended file is: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4A5618" w14:paraId="65E1728D" w14:textId="77777777"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</w:tcPr>
          <w:p w14:paraId="6E2A3FE0" w14:textId="4720EAF2" w:rsidR="004A5618" w:rsidRDefault="00000000" w:rsidP="0001571E">
            <w:pPr>
              <w:spacing w:after="0" w:line="240" w:lineRule="auto"/>
            </w:pPr>
            <w:proofErr w:type="spellStart"/>
            <w:r>
              <w:rPr>
                <w:rFonts w:ascii="Courier New" w:eastAsia="Courier New" w:hAnsi="Courier New"/>
                <w:sz w:val="19"/>
              </w:rPr>
              <w:lastRenderedPageBreak/>
              <w:t>cms_gpaw_environment.yml</w:t>
            </w:r>
            <w:proofErr w:type="spellEnd"/>
          </w:p>
        </w:tc>
      </w:tr>
    </w:tbl>
    <w:p w14:paraId="4AE1529A" w14:textId="77777777" w:rsidR="0001571E" w:rsidRDefault="0001571E" w:rsidP="0001571E">
      <w:pPr>
        <w:spacing w:line="240" w:lineRule="auto"/>
      </w:pPr>
    </w:p>
    <w:p w14:paraId="14F486EF" w14:textId="320D7F81" w:rsidR="004A5618" w:rsidRDefault="00000000" w:rsidP="0001571E">
      <w:pPr>
        <w:spacing w:line="240" w:lineRule="auto"/>
      </w:pPr>
      <w:r>
        <w:t>Create the environment with: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4A5618" w14:paraId="2397AD05" w14:textId="77777777"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</w:tcPr>
          <w:p w14:paraId="03E92E08" w14:textId="54E21F01" w:rsidR="004A5618" w:rsidRDefault="00000000" w:rsidP="0001571E">
            <w:pPr>
              <w:spacing w:after="0" w:line="240" w:lineRule="auto"/>
            </w:pPr>
            <w:proofErr w:type="spellStart"/>
            <w:r>
              <w:rPr>
                <w:rFonts w:ascii="Courier New" w:eastAsia="Courier New" w:hAnsi="Courier New"/>
                <w:sz w:val="19"/>
              </w:rPr>
              <w:t>conda</w:t>
            </w:r>
            <w:proofErr w:type="spellEnd"/>
            <w:r>
              <w:rPr>
                <w:rFonts w:ascii="Courier New" w:eastAsia="Courier New" w:hAnsi="Courier New"/>
                <w:sz w:val="19"/>
              </w:rPr>
              <w:t xml:space="preserve"> env create -f </w:t>
            </w:r>
            <w:proofErr w:type="spellStart"/>
            <w:r>
              <w:rPr>
                <w:rFonts w:ascii="Courier New" w:eastAsia="Courier New" w:hAnsi="Courier New"/>
                <w:sz w:val="19"/>
              </w:rPr>
              <w:t>cms_gpaw_environment.yml</w:t>
            </w:r>
            <w:proofErr w:type="spellEnd"/>
          </w:p>
        </w:tc>
      </w:tr>
    </w:tbl>
    <w:p w14:paraId="1EA88DE4" w14:textId="77777777" w:rsidR="0001571E" w:rsidRDefault="0001571E" w:rsidP="0001571E">
      <w:pPr>
        <w:spacing w:line="240" w:lineRule="auto"/>
      </w:pPr>
    </w:p>
    <w:p w14:paraId="0CD55091" w14:textId="412AB683" w:rsidR="004A5618" w:rsidRDefault="00000000" w:rsidP="0001571E">
      <w:pPr>
        <w:spacing w:line="240" w:lineRule="auto"/>
      </w:pPr>
      <w:r>
        <w:t>This creates an environment named: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4A5618" w14:paraId="53436687" w14:textId="77777777"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</w:tcPr>
          <w:p w14:paraId="6E80838B" w14:textId="77777777" w:rsidR="004A5618" w:rsidRDefault="00000000" w:rsidP="0001571E">
            <w:pPr>
              <w:spacing w:after="0" w:line="240" w:lineRule="auto"/>
            </w:pPr>
            <w:r>
              <w:rPr>
                <w:rFonts w:ascii="Courier New" w:eastAsia="Courier New" w:hAnsi="Courier New"/>
                <w:sz w:val="19"/>
              </w:rPr>
              <w:t>cms-gpaw</w:t>
            </w:r>
          </w:p>
        </w:tc>
      </w:tr>
    </w:tbl>
    <w:p w14:paraId="2A318715" w14:textId="77777777" w:rsidR="0001571E" w:rsidRDefault="0001571E" w:rsidP="0001571E">
      <w:pPr>
        <w:spacing w:line="240" w:lineRule="auto"/>
      </w:pPr>
    </w:p>
    <w:p w14:paraId="5BC12C9F" w14:textId="4358368D" w:rsidR="004A5618" w:rsidRDefault="00000000" w:rsidP="0001571E">
      <w:pPr>
        <w:spacing w:line="240" w:lineRule="auto"/>
      </w:pPr>
      <w:r>
        <w:t>If your course folder instead provides a file named cms_gpaw_environment.yml, run the same command with that filename: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4A5618" w14:paraId="6799901A" w14:textId="77777777"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</w:tcPr>
          <w:p w14:paraId="1CD9B8F7" w14:textId="77777777" w:rsidR="004A5618" w:rsidRDefault="00000000" w:rsidP="0001571E">
            <w:pPr>
              <w:spacing w:after="0" w:line="240" w:lineRule="auto"/>
            </w:pPr>
            <w:r>
              <w:rPr>
                <w:rFonts w:ascii="Courier New" w:eastAsia="Courier New" w:hAnsi="Courier New"/>
                <w:sz w:val="19"/>
              </w:rPr>
              <w:t>conda env create -f cms_gpaw_environment.yml</w:t>
            </w:r>
          </w:p>
        </w:tc>
      </w:tr>
    </w:tbl>
    <w:p w14:paraId="093A3461" w14:textId="77777777" w:rsidR="004A5618" w:rsidRDefault="00000000">
      <w:pPr>
        <w:pStyle w:val="Heading1"/>
      </w:pPr>
      <w:r>
        <w:t>4. Activate the Environment</w:t>
      </w:r>
    </w:p>
    <w:p w14:paraId="18F8152E" w14:textId="77777777" w:rsidR="004A5618" w:rsidRDefault="00000000">
      <w:r>
        <w:t>Activate the environment before running GPAW scripts or opening the tutorial notebooks:</w:t>
      </w:r>
    </w:p>
    <w:tbl>
      <w:tblPr>
        <w:tblW w:w="0" w:type="auto"/>
        <w:tblInd w:w="-270" w:type="dxa"/>
        <w:tblLook w:val="04A0" w:firstRow="1" w:lastRow="0" w:firstColumn="1" w:lastColumn="0" w:noHBand="0" w:noVBand="1"/>
      </w:tblPr>
      <w:tblGrid>
        <w:gridCol w:w="270"/>
        <w:gridCol w:w="9882"/>
        <w:gridCol w:w="198"/>
      </w:tblGrid>
      <w:tr w:rsidR="004A5618" w14:paraId="45FAA465" w14:textId="77777777" w:rsidTr="002E140A">
        <w:trPr>
          <w:gridBefore w:val="1"/>
          <w:wBefore w:w="270" w:type="dxa"/>
        </w:trPr>
        <w:tc>
          <w:tcPr>
            <w:tcW w:w="1008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</w:tcPr>
          <w:p w14:paraId="00513213" w14:textId="77777777" w:rsidR="004A5618" w:rsidRDefault="00000000">
            <w:pPr>
              <w:spacing w:after="0"/>
            </w:pPr>
            <w:proofErr w:type="spellStart"/>
            <w:r>
              <w:rPr>
                <w:rFonts w:ascii="Courier New" w:eastAsia="Courier New" w:hAnsi="Courier New"/>
                <w:sz w:val="19"/>
              </w:rPr>
              <w:t>conda</w:t>
            </w:r>
            <w:proofErr w:type="spellEnd"/>
            <w:r>
              <w:rPr>
                <w:rFonts w:ascii="Courier New" w:eastAsia="Courier New" w:hAnsi="Courier New"/>
                <w:sz w:val="19"/>
              </w:rPr>
              <w:t xml:space="preserve"> activate </w:t>
            </w:r>
            <w:proofErr w:type="spellStart"/>
            <w:r>
              <w:rPr>
                <w:rFonts w:ascii="Courier New" w:eastAsia="Courier New" w:hAnsi="Courier New"/>
                <w:sz w:val="19"/>
              </w:rPr>
              <w:t>cms-gpaw</w:t>
            </w:r>
            <w:proofErr w:type="spellEnd"/>
          </w:p>
        </w:tc>
      </w:tr>
      <w:tr w:rsidR="004A5618" w14:paraId="75AF24A8" w14:textId="77777777" w:rsidTr="002E140A">
        <w:tblPrEx>
          <w:jc w:val="center"/>
          <w:tblInd w:w="0" w:type="dxa"/>
        </w:tblPrEx>
        <w:trPr>
          <w:gridAfter w:val="1"/>
          <w:wAfter w:w="198" w:type="dxa"/>
          <w:jc w:val="center"/>
        </w:trPr>
        <w:tc>
          <w:tcPr>
            <w:tcW w:w="10152" w:type="dxa"/>
            <w:gridSpan w:val="2"/>
            <w:tcBorders>
              <w:top w:val="single" w:sz="4" w:space="0" w:color="9ECAE1"/>
              <w:left w:val="single" w:sz="4" w:space="0" w:color="9ECAE1"/>
              <w:bottom w:val="single" w:sz="4" w:space="0" w:color="9ECAE1"/>
              <w:right w:val="single" w:sz="4" w:space="0" w:color="9ECAE1"/>
            </w:tcBorders>
            <w:shd w:val="clear" w:color="auto" w:fill="EAF2F8"/>
          </w:tcPr>
          <w:p w14:paraId="3B8197F3" w14:textId="77777777" w:rsidR="004A5618" w:rsidRDefault="00000000">
            <w:r>
              <w:rPr>
                <w:b/>
              </w:rPr>
              <w:t xml:space="preserve">Tip: </w:t>
            </w:r>
            <w:r>
              <w:t>If the command fails, confirm that Anaconda or Miniconda was initialized for your shell and restart the terminal.</w:t>
            </w:r>
          </w:p>
        </w:tc>
      </w:tr>
    </w:tbl>
    <w:p w14:paraId="5B1E4A00" w14:textId="77777777" w:rsidR="004A5618" w:rsidRDefault="00000000">
      <w:pPr>
        <w:pStyle w:val="Heading1"/>
      </w:pPr>
      <w:r>
        <w:t>5. Verify the Installation</w:t>
      </w:r>
    </w:p>
    <w:p w14:paraId="3409BD57" w14:textId="77777777" w:rsidR="004A5618" w:rsidRDefault="00000000">
      <w:r>
        <w:t>Check that GPAW and ASE import correctly: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4A5618" w14:paraId="5710097F" w14:textId="77777777"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</w:tcPr>
          <w:p w14:paraId="74B17630" w14:textId="77777777" w:rsidR="004A5618" w:rsidRDefault="00000000">
            <w:pPr>
              <w:spacing w:after="0"/>
            </w:pPr>
            <w:r>
              <w:rPr>
                <w:rFonts w:ascii="Courier New" w:eastAsia="Courier New" w:hAnsi="Courier New"/>
                <w:sz w:val="19"/>
              </w:rPr>
              <w:t>python -c "import gpaw, ase; print('GPAW:', gpaw.__version__); print('ASE:', ase.__version__)"</w:t>
            </w:r>
          </w:p>
        </w:tc>
      </w:tr>
    </w:tbl>
    <w:p w14:paraId="11BEE76C" w14:textId="77777777" w:rsidR="002E140A" w:rsidRDefault="002E140A"/>
    <w:p w14:paraId="1D4922EF" w14:textId="77BC7E94" w:rsidR="004A5618" w:rsidRDefault="00000000">
      <w:r>
        <w:t xml:space="preserve">Expected output will look </w:t>
      </w:r>
      <w:r w:rsidR="00371FB1">
        <w:t>like</w:t>
      </w:r>
      <w: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4A5618" w14:paraId="09B66312" w14:textId="77777777"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</w:tcPr>
          <w:p w14:paraId="19CDDD7A" w14:textId="77777777" w:rsidR="004A5618" w:rsidRDefault="00000000">
            <w:pPr>
              <w:spacing w:after="0"/>
            </w:pPr>
            <w:r>
              <w:rPr>
                <w:rFonts w:ascii="Courier New" w:eastAsia="Courier New" w:hAnsi="Courier New"/>
                <w:sz w:val="19"/>
              </w:rPr>
              <w:t>GPAW: 25.7.0</w:t>
            </w:r>
            <w:r>
              <w:br/>
            </w:r>
            <w:r>
              <w:rPr>
                <w:rFonts w:ascii="Courier New" w:eastAsia="Courier New" w:hAnsi="Courier New"/>
                <w:sz w:val="19"/>
              </w:rPr>
              <w:t>ASE: 3.28.0</w:t>
            </w:r>
          </w:p>
        </w:tc>
      </w:tr>
    </w:tbl>
    <w:p w14:paraId="35036389" w14:textId="63C0C1F2" w:rsidR="004A5618" w:rsidRDefault="00000000">
      <w:r>
        <w:t>The exact ASE version may vary slightly depending on the package resolver, but GPAW and ASE should both import without errors.</w:t>
      </w:r>
    </w:p>
    <w:p w14:paraId="65DE7CDC" w14:textId="78DC4051" w:rsidR="004A5618" w:rsidRDefault="002E140A">
      <w:pPr>
        <w:pStyle w:val="Heading1"/>
      </w:pPr>
      <w:r>
        <w:t>6. Open the Tutorial Notebooks</w:t>
      </w:r>
    </w:p>
    <w:p w14:paraId="2368E6E7" w14:textId="77777777" w:rsidR="004A5618" w:rsidRDefault="00000000">
      <w:r>
        <w:t>Start Jupyter from within the activated environment: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4A5618" w14:paraId="5FEF18A3" w14:textId="77777777"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</w:tcPr>
          <w:p w14:paraId="0A6F03BD" w14:textId="77777777" w:rsidR="004A5618" w:rsidRDefault="00000000">
            <w:pPr>
              <w:spacing w:after="0"/>
            </w:pPr>
            <w:r>
              <w:rPr>
                <w:rFonts w:ascii="Courier New" w:eastAsia="Courier New" w:hAnsi="Courier New"/>
                <w:sz w:val="19"/>
              </w:rPr>
              <w:t>jupyter notebook</w:t>
            </w:r>
          </w:p>
        </w:tc>
      </w:tr>
    </w:tbl>
    <w:p w14:paraId="79818C74" w14:textId="77777777" w:rsidR="00966AAA" w:rsidRDefault="00966AAA"/>
    <w:p w14:paraId="72912125" w14:textId="3E5C6453" w:rsidR="004A5618" w:rsidRDefault="00000000">
      <w:r>
        <w:t>or, if you prefer JupyterLab: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4A5618" w14:paraId="66925931" w14:textId="77777777"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</w:tcPr>
          <w:p w14:paraId="44B172EA" w14:textId="77777777" w:rsidR="004A5618" w:rsidRDefault="00000000">
            <w:pPr>
              <w:spacing w:after="0"/>
            </w:pPr>
            <w:r>
              <w:rPr>
                <w:rFonts w:ascii="Courier New" w:eastAsia="Courier New" w:hAnsi="Courier New"/>
                <w:sz w:val="19"/>
              </w:rPr>
              <w:t>jupyter lab</w:t>
            </w:r>
          </w:p>
        </w:tc>
      </w:tr>
    </w:tbl>
    <w:p w14:paraId="41D9113A" w14:textId="6EE9062F" w:rsidR="004A5618" w:rsidRDefault="002E140A">
      <w:pPr>
        <w:pStyle w:val="Heading1"/>
      </w:pPr>
      <w:r>
        <w:lastRenderedPageBreak/>
        <w:t>7. Install OVITO Optional Visualization Software</w:t>
      </w:r>
    </w:p>
    <w:p w14:paraId="3F76A8C6" w14:textId="70D2F1EA" w:rsidR="004A5618" w:rsidRDefault="00000000">
      <w:r>
        <w:t xml:space="preserve">OVITO is optional. It is useful for visualizing atomic structures, trajectories, and LAMMPS dump files produced by the GPAW/ASE workflows. </w:t>
      </w:r>
      <w:r w:rsidR="002E140A">
        <w:t xml:space="preserve">The free version called </w:t>
      </w:r>
      <w:r>
        <w:t xml:space="preserve">OVITO Basic </w:t>
      </w:r>
      <w:r w:rsidR="002E140A">
        <w:t xml:space="preserve">is sufficient for </w:t>
      </w:r>
      <w:r w:rsidR="00371FB1">
        <w:t>this tutorial and use the</w:t>
      </w:r>
      <w:r>
        <w:t xml:space="preserve"> official instructions for your operating system.</w:t>
      </w:r>
    </w:p>
    <w:p w14:paraId="46359171" w14:textId="77777777" w:rsidR="004A5618" w:rsidRDefault="00000000">
      <w:r>
        <w:t>ASE also includes simple structure visualization tools, but OVITO is more convenient for trajectory and particle-property visualization.</w:t>
      </w:r>
    </w:p>
    <w:p w14:paraId="101969E8" w14:textId="77777777" w:rsidR="004A5618" w:rsidRDefault="00000000">
      <w:pPr>
        <w:pStyle w:val="Heading1"/>
      </w:pPr>
      <w:r>
        <w:t>10. Troubleshooting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040"/>
        <w:gridCol w:w="5040"/>
      </w:tblGrid>
      <w:tr w:rsidR="004A5618" w14:paraId="5600889C" w14:textId="77777777">
        <w:trPr>
          <w:jc w:val="center"/>
        </w:trPr>
        <w:tc>
          <w:tcPr>
            <w:tcW w:w="5040" w:type="dxa"/>
            <w:shd w:val="clear" w:color="auto" w:fill="1F4E79"/>
            <w:vAlign w:val="center"/>
          </w:tcPr>
          <w:p w14:paraId="3A009231" w14:textId="77777777" w:rsidR="004A5618" w:rsidRDefault="00000000">
            <w:r>
              <w:rPr>
                <w:b/>
                <w:color w:val="FFFFFF"/>
              </w:rPr>
              <w:t>Problem</w:t>
            </w:r>
          </w:p>
        </w:tc>
        <w:tc>
          <w:tcPr>
            <w:tcW w:w="5040" w:type="dxa"/>
            <w:shd w:val="clear" w:color="auto" w:fill="1F4E79"/>
            <w:vAlign w:val="center"/>
          </w:tcPr>
          <w:p w14:paraId="42F54262" w14:textId="77777777" w:rsidR="004A5618" w:rsidRDefault="00000000">
            <w:r>
              <w:rPr>
                <w:b/>
                <w:color w:val="FFFFFF"/>
              </w:rPr>
              <w:t>Suggested fix</w:t>
            </w:r>
          </w:p>
        </w:tc>
      </w:tr>
      <w:tr w:rsidR="004A5618" w14:paraId="7094B2CC" w14:textId="77777777">
        <w:trPr>
          <w:jc w:val="center"/>
        </w:trPr>
        <w:tc>
          <w:tcPr>
            <w:tcW w:w="5040" w:type="dxa"/>
            <w:vAlign w:val="center"/>
          </w:tcPr>
          <w:p w14:paraId="6D85AECC" w14:textId="77777777" w:rsidR="004A5618" w:rsidRDefault="00000000">
            <w:r>
              <w:t>conda command not found</w:t>
            </w:r>
          </w:p>
        </w:tc>
        <w:tc>
          <w:tcPr>
            <w:tcW w:w="5040" w:type="dxa"/>
            <w:vAlign w:val="center"/>
          </w:tcPr>
          <w:p w14:paraId="3C8FB80E" w14:textId="77777777" w:rsidR="004A5618" w:rsidRDefault="00000000">
            <w:r>
              <w:t>Restart the terminal, initialize conda for your shell, or reinstall Anaconda/Miniconda.</w:t>
            </w:r>
          </w:p>
        </w:tc>
      </w:tr>
      <w:tr w:rsidR="004A5618" w14:paraId="7EF878EF" w14:textId="77777777">
        <w:trPr>
          <w:jc w:val="center"/>
        </w:trPr>
        <w:tc>
          <w:tcPr>
            <w:tcW w:w="5040" w:type="dxa"/>
            <w:vAlign w:val="center"/>
          </w:tcPr>
          <w:p w14:paraId="139C216A" w14:textId="77777777" w:rsidR="004A5618" w:rsidRDefault="00000000">
            <w:r>
              <w:t>GPAW import fails</w:t>
            </w:r>
          </w:p>
        </w:tc>
        <w:tc>
          <w:tcPr>
            <w:tcW w:w="5040" w:type="dxa"/>
            <w:vAlign w:val="center"/>
          </w:tcPr>
          <w:p w14:paraId="67BAA929" w14:textId="77777777" w:rsidR="004A5618" w:rsidRDefault="00000000">
            <w:r>
              <w:t>Confirm that the cms-gpaw environment is active, then recreate the environment if needed.</w:t>
            </w:r>
          </w:p>
        </w:tc>
      </w:tr>
      <w:tr w:rsidR="004A5618" w14:paraId="08459788" w14:textId="77777777">
        <w:trPr>
          <w:jc w:val="center"/>
        </w:trPr>
        <w:tc>
          <w:tcPr>
            <w:tcW w:w="5040" w:type="dxa"/>
            <w:vAlign w:val="center"/>
          </w:tcPr>
          <w:p w14:paraId="1D44705F" w14:textId="77777777" w:rsidR="004A5618" w:rsidRDefault="00000000">
            <w:r>
              <w:t>GPAW setup files missing</w:t>
            </w:r>
          </w:p>
        </w:tc>
        <w:tc>
          <w:tcPr>
            <w:tcW w:w="5040" w:type="dxa"/>
            <w:vAlign w:val="center"/>
          </w:tcPr>
          <w:p w14:paraId="6597B69D" w14:textId="77777777" w:rsidR="004A5618" w:rsidRDefault="00000000">
            <w:r>
              <w:t>Run gpaw info and confirm that gpaw-data is installed.</w:t>
            </w:r>
          </w:p>
        </w:tc>
      </w:tr>
      <w:tr w:rsidR="004A5618" w14:paraId="09BD5EF1" w14:textId="77777777">
        <w:trPr>
          <w:jc w:val="center"/>
        </w:trPr>
        <w:tc>
          <w:tcPr>
            <w:tcW w:w="5040" w:type="dxa"/>
            <w:vAlign w:val="center"/>
          </w:tcPr>
          <w:p w14:paraId="27D1CBF9" w14:textId="77777777" w:rsidR="004A5618" w:rsidRDefault="00000000">
            <w:proofErr w:type="spellStart"/>
            <w:r>
              <w:t>Jupyter</w:t>
            </w:r>
            <w:proofErr w:type="spellEnd"/>
            <w:r>
              <w:t xml:space="preserve"> does not show cms-gpaw</w:t>
            </w:r>
          </w:p>
        </w:tc>
        <w:tc>
          <w:tcPr>
            <w:tcW w:w="5040" w:type="dxa"/>
            <w:vAlign w:val="center"/>
          </w:tcPr>
          <w:p w14:paraId="368AE699" w14:textId="77777777" w:rsidR="004A5618" w:rsidRDefault="00000000">
            <w:r>
              <w:t>Register the kernel using python -m ipykernel install --user --name cms-gpaw --display-name "Python (cms-gpaw)".</w:t>
            </w:r>
          </w:p>
        </w:tc>
      </w:tr>
    </w:tbl>
    <w:p w14:paraId="40EFF17B" w14:textId="77777777" w:rsidR="004A5618" w:rsidRDefault="00000000">
      <w:pPr>
        <w:pStyle w:val="Heading1"/>
      </w:pPr>
      <w:r>
        <w:t>11. Updating or Removing the Environment</w:t>
      </w:r>
    </w:p>
    <w:p w14:paraId="500FE2C9" w14:textId="77777777" w:rsidR="004A5618" w:rsidRDefault="00000000">
      <w:r>
        <w:t>To update the environment after changes to the YAML file: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4A5618" w14:paraId="0E9057BC" w14:textId="77777777"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</w:tcPr>
          <w:p w14:paraId="0C7C1077" w14:textId="01CC4215" w:rsidR="004A5618" w:rsidRDefault="00000000">
            <w:pPr>
              <w:spacing w:after="0"/>
            </w:pPr>
            <w:r>
              <w:rPr>
                <w:rFonts w:ascii="Courier New" w:eastAsia="Courier New" w:hAnsi="Courier New"/>
                <w:sz w:val="19"/>
              </w:rPr>
              <w:t xml:space="preserve">conda env update -f </w:t>
            </w:r>
            <w:proofErr w:type="spellStart"/>
            <w:r>
              <w:rPr>
                <w:rFonts w:ascii="Courier New" w:eastAsia="Courier New" w:hAnsi="Courier New"/>
                <w:sz w:val="19"/>
              </w:rPr>
              <w:t>cms_gpaw_environment.yml</w:t>
            </w:r>
            <w:proofErr w:type="spellEnd"/>
            <w:r>
              <w:rPr>
                <w:rFonts w:ascii="Courier New" w:eastAsia="Courier New" w:hAnsi="Courier New"/>
                <w:sz w:val="19"/>
              </w:rPr>
              <w:t xml:space="preserve"> --prune</w:t>
            </w:r>
          </w:p>
        </w:tc>
      </w:tr>
    </w:tbl>
    <w:p w14:paraId="62C831DE" w14:textId="77777777" w:rsidR="00966AAA" w:rsidRDefault="00966AAA"/>
    <w:p w14:paraId="52828B1B" w14:textId="3B205777" w:rsidR="004A5618" w:rsidRDefault="00000000">
      <w:r>
        <w:t>To remove the environment completely: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4A5618" w14:paraId="529B4C80" w14:textId="77777777">
        <w:tc>
          <w:tcPr>
            <w:tcW w:w="100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2F2F2"/>
          </w:tcPr>
          <w:p w14:paraId="751F7368" w14:textId="77777777" w:rsidR="004A5618" w:rsidRDefault="00000000">
            <w:pPr>
              <w:spacing w:after="0"/>
            </w:pPr>
            <w:r>
              <w:rPr>
                <w:rFonts w:ascii="Courier New" w:eastAsia="Courier New" w:hAnsi="Courier New"/>
                <w:sz w:val="19"/>
              </w:rPr>
              <w:t>conda env remove -n cms-gpaw</w:t>
            </w:r>
          </w:p>
        </w:tc>
      </w:tr>
    </w:tbl>
    <w:p w14:paraId="2AD29DBF" w14:textId="77777777" w:rsidR="004A5618" w:rsidRDefault="00000000">
      <w:pPr>
        <w:pStyle w:val="Heading1"/>
      </w:pPr>
      <w:r>
        <w:t>12. Installation Checklist</w:t>
      </w:r>
    </w:p>
    <w:p w14:paraId="6CFA7AA8" w14:textId="77777777" w:rsidR="004A5618" w:rsidRDefault="00000000">
      <w:r>
        <w:t>☐ Anaconda or Miniconda is installed.</w:t>
      </w:r>
    </w:p>
    <w:p w14:paraId="604069CD" w14:textId="77777777" w:rsidR="004A5618" w:rsidRDefault="00000000">
      <w:r>
        <w:t>☐ The cms-gpaw conda environment was created successfully.</w:t>
      </w:r>
    </w:p>
    <w:p w14:paraId="2227D788" w14:textId="77777777" w:rsidR="004A5618" w:rsidRDefault="00000000">
      <w:r>
        <w:t>☐ The cms-gpaw environment activates without errors.</w:t>
      </w:r>
    </w:p>
    <w:p w14:paraId="6D84521F" w14:textId="77777777" w:rsidR="004A5618" w:rsidRDefault="00000000">
      <w:r>
        <w:t>☐ GPAW and ASE import correctly.</w:t>
      </w:r>
    </w:p>
    <w:p w14:paraId="6949076D" w14:textId="77777777" w:rsidR="004A5618" w:rsidRDefault="00000000">
      <w:r>
        <w:t xml:space="preserve">☐ </w:t>
      </w:r>
      <w:proofErr w:type="spellStart"/>
      <w:r>
        <w:t>Jupyter</w:t>
      </w:r>
      <w:proofErr w:type="spellEnd"/>
      <w:r>
        <w:t xml:space="preserve"> opens and shows the Python (cms-gpaw) kernel.</w:t>
      </w:r>
    </w:p>
    <w:p w14:paraId="31AEC78D" w14:textId="77777777" w:rsidR="004A5618" w:rsidRDefault="00000000">
      <w:r>
        <w:t>☐ OVITO is installed if visualization beyond ASE is needed.</w:t>
      </w:r>
    </w:p>
    <w:sectPr w:rsidR="004A5618" w:rsidSect="00034616">
      <w:headerReference w:type="default" r:id="rId13"/>
      <w:footerReference w:type="default" r:id="rId14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EDCC9" w14:textId="77777777" w:rsidR="00501F7F" w:rsidRDefault="00501F7F">
      <w:pPr>
        <w:spacing w:after="0" w:line="240" w:lineRule="auto"/>
      </w:pPr>
      <w:r>
        <w:separator/>
      </w:r>
    </w:p>
  </w:endnote>
  <w:endnote w:type="continuationSeparator" w:id="0">
    <w:p w14:paraId="4BFA5712" w14:textId="77777777" w:rsidR="00501F7F" w:rsidRDefault="00501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B6480" w14:textId="77777777" w:rsidR="004A5618" w:rsidRDefault="00000000">
    <w:pPr>
      <w:pStyle w:val="Footer"/>
      <w:jc w:val="center"/>
    </w:pPr>
    <w:r>
      <w:rPr>
        <w:color w:val="5A5A5A"/>
        <w:sz w:val="16"/>
      </w:rPr>
      <w:t xml:space="preserve">Anaconda, GPAW, ASE, </w:t>
    </w:r>
    <w:proofErr w:type="spellStart"/>
    <w:r>
      <w:rPr>
        <w:color w:val="5A5A5A"/>
        <w:sz w:val="16"/>
      </w:rPr>
      <w:t>Jupyter</w:t>
    </w:r>
    <w:proofErr w:type="spellEnd"/>
    <w:r>
      <w:rPr>
        <w:color w:val="5A5A5A"/>
        <w:sz w:val="16"/>
      </w:rPr>
      <w:t>, and OVITO setup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C235F" w14:textId="77777777" w:rsidR="00501F7F" w:rsidRDefault="00501F7F">
      <w:pPr>
        <w:spacing w:after="0" w:line="240" w:lineRule="auto"/>
      </w:pPr>
      <w:r>
        <w:separator/>
      </w:r>
    </w:p>
  </w:footnote>
  <w:footnote w:type="continuationSeparator" w:id="0">
    <w:p w14:paraId="670F5BBA" w14:textId="77777777" w:rsidR="00501F7F" w:rsidRDefault="00501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FEADA" w14:textId="2955C0DE" w:rsidR="004A5618" w:rsidRDefault="002E140A">
    <w:pPr>
      <w:pStyle w:val="Header"/>
      <w:jc w:val="right"/>
    </w:pPr>
    <w:r>
      <w:rPr>
        <w:color w:val="5A5A5A"/>
        <w:sz w:val="18"/>
      </w:rPr>
      <w:t>LACCMS</w:t>
    </w:r>
    <w:r w:rsidR="00EA136A">
      <w:rPr>
        <w:color w:val="5A5A5A"/>
        <w:sz w:val="18"/>
      </w:rPr>
      <w:t>S</w:t>
    </w:r>
    <w:r>
      <w:rPr>
        <w:color w:val="5A5A5A"/>
        <w:sz w:val="18"/>
      </w:rPr>
      <w:t xml:space="preserve"> GPAW/ASE Installation Guide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97411275">
    <w:abstractNumId w:val="8"/>
  </w:num>
  <w:num w:numId="2" w16cid:durableId="659819434">
    <w:abstractNumId w:val="6"/>
  </w:num>
  <w:num w:numId="3" w16cid:durableId="992565993">
    <w:abstractNumId w:val="5"/>
  </w:num>
  <w:num w:numId="4" w16cid:durableId="1220634738">
    <w:abstractNumId w:val="4"/>
  </w:num>
  <w:num w:numId="5" w16cid:durableId="1097287179">
    <w:abstractNumId w:val="7"/>
  </w:num>
  <w:num w:numId="6" w16cid:durableId="398213543">
    <w:abstractNumId w:val="3"/>
  </w:num>
  <w:num w:numId="7" w16cid:durableId="856113156">
    <w:abstractNumId w:val="2"/>
  </w:num>
  <w:num w:numId="8" w16cid:durableId="195972075">
    <w:abstractNumId w:val="1"/>
  </w:num>
  <w:num w:numId="9" w16cid:durableId="1680233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571E"/>
    <w:rsid w:val="00034616"/>
    <w:rsid w:val="0006063C"/>
    <w:rsid w:val="000716AE"/>
    <w:rsid w:val="00091194"/>
    <w:rsid w:val="0015074B"/>
    <w:rsid w:val="002944EF"/>
    <w:rsid w:val="0029639D"/>
    <w:rsid w:val="002E140A"/>
    <w:rsid w:val="00326F90"/>
    <w:rsid w:val="00371FB1"/>
    <w:rsid w:val="004A5618"/>
    <w:rsid w:val="00501F7F"/>
    <w:rsid w:val="00966AAA"/>
    <w:rsid w:val="00AA1D8D"/>
    <w:rsid w:val="00B47730"/>
    <w:rsid w:val="00B64A14"/>
    <w:rsid w:val="00B7268D"/>
    <w:rsid w:val="00CB0664"/>
    <w:rsid w:val="00E86A2E"/>
    <w:rsid w:val="00EA136A"/>
    <w:rsid w:val="00EB608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807E18"/>
  <w14:defaultImageDpi w14:val="300"/>
  <w15:docId w15:val="{841723BE-03C4-7243-913F-4A947327B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eastAsia="Aptos" w:hAnsi="Aptos"/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F4E79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F4E7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F4E79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naconda.com/docs/getting-started/anaconda/install/overview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ovito.org/installation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ovito.org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gpaw.readthedocs.io/documentation/documentation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onda.io/projects/conda/en/latest/user-guide/getting-started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Ugwumadu, Chinonso Ephraim</cp:lastModifiedBy>
  <cp:revision>8</cp:revision>
  <dcterms:created xsi:type="dcterms:W3CDTF">2026-05-28T21:47:00Z</dcterms:created>
  <dcterms:modified xsi:type="dcterms:W3CDTF">2026-05-28T21:50:00Z</dcterms:modified>
  <cp:category/>
</cp:coreProperties>
</file>